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3217208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766874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7510454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746771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7434233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509027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087799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930917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9101610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473847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7766917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048526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